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82B" w:rsidRPr="00A41C59" w:rsidRDefault="00116601" w:rsidP="0094582B">
      <w:pPr>
        <w:pStyle w:val="Geenafstand"/>
        <w:rPr>
          <w:rFonts w:ascii="Arial" w:hAnsi="Arial" w:cs="Arial"/>
          <w:b/>
          <w:sz w:val="20"/>
          <w:szCs w:val="20"/>
        </w:rPr>
      </w:pPr>
      <w:r w:rsidRPr="00A41C59">
        <w:rPr>
          <w:rFonts w:ascii="Arial" w:hAnsi="Arial" w:cs="Arial"/>
          <w:b/>
          <w:sz w:val="20"/>
          <w:szCs w:val="20"/>
        </w:rPr>
        <w:t>Bijlage 16</w:t>
      </w:r>
      <w:r w:rsidR="0094582B" w:rsidRPr="00A41C59">
        <w:rPr>
          <w:rFonts w:ascii="Arial" w:hAnsi="Arial" w:cs="Arial"/>
          <w:b/>
          <w:sz w:val="20"/>
          <w:szCs w:val="20"/>
        </w:rPr>
        <w:t>: ISO27001/NEN7501 of gelijkwaardig</w:t>
      </w:r>
    </w:p>
    <w:p w:rsidR="0094582B" w:rsidRPr="00A41C59" w:rsidRDefault="0094582B" w:rsidP="0094582B">
      <w:pPr>
        <w:pStyle w:val="Geenafstand"/>
        <w:rPr>
          <w:rFonts w:ascii="Arial" w:hAnsi="Arial" w:cs="Arial"/>
          <w:b/>
          <w:sz w:val="20"/>
          <w:szCs w:val="20"/>
        </w:rPr>
      </w:pP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523"/>
        <w:gridCol w:w="6891"/>
        <w:gridCol w:w="1937"/>
      </w:tblGrid>
      <w:tr w:rsidR="0094582B" w:rsidRPr="00A41C59" w:rsidTr="00AD4736">
        <w:tc>
          <w:tcPr>
            <w:tcW w:w="523" w:type="dxa"/>
            <w:shd w:val="clear" w:color="auto" w:fill="D5DCE4"/>
          </w:tcPr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A41C59">
              <w:rPr>
                <w:rFonts w:ascii="Arial" w:hAnsi="Arial" w:cs="Arial"/>
                <w:b/>
                <w:sz w:val="20"/>
              </w:rPr>
              <w:t>Nr.</w:t>
            </w:r>
          </w:p>
        </w:tc>
        <w:tc>
          <w:tcPr>
            <w:tcW w:w="6891" w:type="dxa"/>
            <w:shd w:val="clear" w:color="auto" w:fill="D5DCE4"/>
          </w:tcPr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A41C59">
              <w:rPr>
                <w:rFonts w:ascii="Arial" w:hAnsi="Arial" w:cs="Arial"/>
                <w:b/>
                <w:sz w:val="20"/>
              </w:rPr>
              <w:t>Vraag</w:t>
            </w:r>
          </w:p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37" w:type="dxa"/>
            <w:shd w:val="clear" w:color="auto" w:fill="D5DCE4"/>
          </w:tcPr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A41C59">
              <w:rPr>
                <w:rFonts w:ascii="Arial" w:hAnsi="Arial" w:cs="Arial"/>
                <w:b/>
                <w:sz w:val="20"/>
              </w:rPr>
              <w:t>Antwoord invullen</w:t>
            </w:r>
          </w:p>
        </w:tc>
      </w:tr>
      <w:tr w:rsidR="0094582B" w:rsidRPr="00A41C59" w:rsidTr="00AD4736">
        <w:tc>
          <w:tcPr>
            <w:tcW w:w="523" w:type="dxa"/>
            <w:tcBorders>
              <w:bottom w:val="single" w:sz="4" w:space="0" w:color="auto"/>
            </w:tcBorders>
          </w:tcPr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A41C59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891" w:type="dxa"/>
            <w:tcBorders>
              <w:bottom w:val="single" w:sz="4" w:space="0" w:color="auto"/>
            </w:tcBorders>
          </w:tcPr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A41C59">
              <w:rPr>
                <w:rFonts w:ascii="Arial" w:hAnsi="Arial" w:cs="Arial"/>
                <w:sz w:val="20"/>
              </w:rPr>
              <w:t xml:space="preserve">U bent in het bezit van een geldig certificaat </w:t>
            </w:r>
          </w:p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246"/>
            </w:tblGrid>
            <w:tr w:rsidR="0094582B" w:rsidRPr="00A41C59" w:rsidTr="00AD4736">
              <w:trPr>
                <w:trHeight w:val="251"/>
              </w:trPr>
              <w:tc>
                <w:tcPr>
                  <w:tcW w:w="246" w:type="dxa"/>
                </w:tcPr>
                <w:p w:rsidR="0094582B" w:rsidRPr="00A41C59" w:rsidRDefault="0094582B" w:rsidP="00AD4736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A41C59">
              <w:rPr>
                <w:rFonts w:ascii="Arial" w:hAnsi="Arial" w:cs="Arial"/>
                <w:sz w:val="20"/>
              </w:rPr>
              <w:t>Ja, voeg deze toe</w:t>
            </w:r>
          </w:p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246"/>
            </w:tblGrid>
            <w:tr w:rsidR="0094582B" w:rsidRPr="00A41C59" w:rsidTr="00AD4736">
              <w:trPr>
                <w:trHeight w:val="250"/>
              </w:trPr>
              <w:tc>
                <w:tcPr>
                  <w:tcW w:w="246" w:type="dxa"/>
                </w:tcPr>
                <w:p w:rsidR="0094582B" w:rsidRPr="00A41C59" w:rsidRDefault="0094582B" w:rsidP="00AD4736">
                  <w:pPr>
                    <w:spacing w:after="0" w:line="240" w:lineRule="auto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A41C59">
              <w:rPr>
                <w:rFonts w:ascii="Arial" w:hAnsi="Arial" w:cs="Arial"/>
                <w:sz w:val="20"/>
              </w:rPr>
              <w:t>Nee zie vraag 2</w:t>
            </w:r>
          </w:p>
        </w:tc>
      </w:tr>
      <w:tr w:rsidR="0094582B" w:rsidRPr="00A41C59" w:rsidTr="00AD4736">
        <w:tc>
          <w:tcPr>
            <w:tcW w:w="523" w:type="dxa"/>
            <w:shd w:val="clear" w:color="auto" w:fill="D5DCE4"/>
          </w:tcPr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6891" w:type="dxa"/>
            <w:shd w:val="clear" w:color="auto" w:fill="D5DCE4"/>
          </w:tcPr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A41C59">
              <w:rPr>
                <w:rFonts w:ascii="Arial" w:hAnsi="Arial" w:cs="Arial"/>
                <w:sz w:val="20"/>
              </w:rPr>
              <w:t xml:space="preserve">Indien het antwoord op de vraag 1 ‘’nee’’ is ingevuld </w:t>
            </w:r>
            <w:r w:rsidR="009B1049">
              <w:rPr>
                <w:rFonts w:ascii="Arial" w:hAnsi="Arial" w:cs="Arial"/>
                <w:sz w:val="20"/>
              </w:rPr>
              <w:t>dan dient u gelijkwaardigheid aan te tonen met interne documenten waarin u aantoont te voldoen aan alle nodige  maatregelen op het gebied van informatiebeveiliging die gelijkwaardig zijn aan de ISO27001 of NEN7591</w:t>
            </w:r>
            <w:bookmarkStart w:id="0" w:name="_GoBack"/>
            <w:bookmarkEnd w:id="0"/>
            <w:r w:rsidR="009B1049">
              <w:rPr>
                <w:rFonts w:ascii="Arial" w:hAnsi="Arial" w:cs="Arial"/>
                <w:sz w:val="20"/>
              </w:rPr>
              <w:t xml:space="preserve"> </w:t>
            </w:r>
          </w:p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37" w:type="dxa"/>
            <w:shd w:val="clear" w:color="auto" w:fill="D5DCE4"/>
          </w:tcPr>
          <w:p w:rsidR="0094582B" w:rsidRPr="00A41C59" w:rsidRDefault="0094582B" w:rsidP="00AD4736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</w:tr>
    </w:tbl>
    <w:p w:rsidR="0094582B" w:rsidRPr="00A41C59" w:rsidRDefault="0094582B" w:rsidP="0094582B">
      <w:pPr>
        <w:pStyle w:val="Geenafstand"/>
        <w:rPr>
          <w:rFonts w:ascii="Arial" w:hAnsi="Arial" w:cs="Arial"/>
          <w:b/>
          <w:sz w:val="20"/>
          <w:szCs w:val="20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4851"/>
      </w:tblGrid>
      <w:tr w:rsidR="0094582B" w:rsidRPr="00A41C59" w:rsidTr="00AD4736">
        <w:trPr>
          <w:trHeight w:val="340"/>
        </w:trPr>
        <w:tc>
          <w:tcPr>
            <w:tcW w:w="9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82B" w:rsidRPr="00A41C59" w:rsidRDefault="0094582B" w:rsidP="00AD4736">
            <w:pPr>
              <w:pStyle w:val="INKStandaard"/>
              <w:rPr>
                <w:rFonts w:ascii="Arial" w:hAnsi="Arial" w:cs="Arial"/>
                <w:b/>
                <w:color w:val="auto"/>
                <w:sz w:val="20"/>
                <w:szCs w:val="20"/>
                <w:lang w:eastAsia="nl-NL"/>
              </w:rPr>
            </w:pPr>
            <w:r w:rsidRPr="00A41C59">
              <w:rPr>
                <w:rFonts w:ascii="Arial" w:hAnsi="Arial" w:cs="Arial"/>
                <w:b/>
                <w:color w:val="auto"/>
                <w:sz w:val="20"/>
                <w:szCs w:val="20"/>
                <w:lang w:eastAsia="nl-NL"/>
              </w:rPr>
              <w:t>Getekend voor akkoord</w:t>
            </w:r>
          </w:p>
        </w:tc>
      </w:tr>
      <w:tr w:rsidR="0094582B" w:rsidRPr="00A41C59" w:rsidTr="00AD4736">
        <w:trPr>
          <w:trHeight w:val="34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82B" w:rsidRPr="00A41C59" w:rsidRDefault="0094582B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A41C59">
              <w:rPr>
                <w:rFonts w:ascii="Arial" w:hAnsi="Arial" w:cs="Arial"/>
                <w:sz w:val="20"/>
                <w:szCs w:val="20"/>
                <w:lang w:eastAsia="nl-NL"/>
              </w:rPr>
              <w:t>Naam tekenbevoegde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82B" w:rsidRPr="00A41C59" w:rsidRDefault="0094582B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4582B" w:rsidRPr="00A41C59" w:rsidTr="00AD4736">
        <w:trPr>
          <w:trHeight w:val="34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82B" w:rsidRPr="00A41C59" w:rsidRDefault="0094582B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A41C59">
              <w:rPr>
                <w:rFonts w:ascii="Arial" w:hAnsi="Arial" w:cs="Arial"/>
                <w:sz w:val="20"/>
                <w:szCs w:val="20"/>
                <w:lang w:eastAsia="nl-NL"/>
              </w:rPr>
              <w:t>Handtekening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82B" w:rsidRPr="00A41C59" w:rsidRDefault="0094582B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94582B" w:rsidRPr="00A41C59" w:rsidTr="00AD4736">
        <w:trPr>
          <w:trHeight w:val="34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82B" w:rsidRPr="00A41C59" w:rsidRDefault="0094582B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A41C59">
              <w:rPr>
                <w:rFonts w:ascii="Arial" w:hAnsi="Arial" w:cs="Arial"/>
                <w:sz w:val="20"/>
                <w:szCs w:val="20"/>
                <w:lang w:eastAsia="nl-NL"/>
              </w:rPr>
              <w:t>Datum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82B" w:rsidRPr="00A41C59" w:rsidRDefault="0094582B" w:rsidP="00AD4736">
            <w:pPr>
              <w:pStyle w:val="INKStandaard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:rsidR="00836FD3" w:rsidRPr="00A41C59" w:rsidRDefault="00836FD3" w:rsidP="000E4513">
      <w:pPr>
        <w:pStyle w:val="Geenafstand"/>
        <w:rPr>
          <w:rFonts w:ascii="Arial" w:hAnsi="Arial" w:cs="Arial"/>
          <w:sz w:val="20"/>
          <w:szCs w:val="20"/>
        </w:rPr>
      </w:pPr>
    </w:p>
    <w:p w:rsidR="00836FD3" w:rsidRPr="00A41C59" w:rsidRDefault="00836FD3" w:rsidP="000E4513">
      <w:pPr>
        <w:pStyle w:val="Geenafstand"/>
        <w:rPr>
          <w:rFonts w:ascii="Arial" w:hAnsi="Arial" w:cs="Arial"/>
          <w:sz w:val="20"/>
          <w:szCs w:val="20"/>
        </w:rPr>
      </w:pPr>
    </w:p>
    <w:sectPr w:rsidR="00836FD3" w:rsidRPr="00A41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82B"/>
    <w:rsid w:val="000145A9"/>
    <w:rsid w:val="000E4513"/>
    <w:rsid w:val="000F0A32"/>
    <w:rsid w:val="00116601"/>
    <w:rsid w:val="00123231"/>
    <w:rsid w:val="001E10EF"/>
    <w:rsid w:val="002819EC"/>
    <w:rsid w:val="002A6674"/>
    <w:rsid w:val="00310B62"/>
    <w:rsid w:val="005F44D8"/>
    <w:rsid w:val="00836FD3"/>
    <w:rsid w:val="0094582B"/>
    <w:rsid w:val="009B1049"/>
    <w:rsid w:val="00A41C59"/>
    <w:rsid w:val="00BD0062"/>
    <w:rsid w:val="00D76A6B"/>
    <w:rsid w:val="00E45B7C"/>
    <w:rsid w:val="00F1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6458A-B150-4EC8-A81E-73C2563E9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4582B"/>
    <w:pPr>
      <w:spacing w:after="160" w:line="259" w:lineRule="auto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after="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 w:after="0" w:line="240" w:lineRule="atLeast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spacing w:after="0" w:line="240" w:lineRule="atLeast"/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spacing w:after="0" w:line="240" w:lineRule="atLeast"/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spacing w:after="0" w:line="240" w:lineRule="atLeast"/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table" w:styleId="Tabelraster">
    <w:name w:val="Table Grid"/>
    <w:basedOn w:val="Standaardtabel"/>
    <w:rsid w:val="009458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KStandaard">
    <w:name w:val="INK Standaard"/>
    <w:basedOn w:val="Standaard"/>
    <w:link w:val="INKStandaardChar"/>
    <w:qFormat/>
    <w:rsid w:val="0094582B"/>
    <w:pPr>
      <w:autoSpaceDE w:val="0"/>
      <w:autoSpaceDN w:val="0"/>
      <w:adjustRightInd w:val="0"/>
      <w:spacing w:after="0" w:line="276" w:lineRule="auto"/>
    </w:pPr>
    <w:rPr>
      <w:rFonts w:eastAsia="Calibri"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94582B"/>
    <w:rPr>
      <w:rFonts w:ascii="Verdana" w:eastAsia="Calibri" w:hAnsi="Verdana" w:cs="BAFCC A+ Univers"/>
      <w:color w:val="000000"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1129B-7661-453D-8001-18C9BB66E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Ires I. de Boer</dc:creator>
  <cp:keywords/>
  <dc:description/>
  <cp:lastModifiedBy>Farid F. el Moussaoui</cp:lastModifiedBy>
  <cp:revision>2</cp:revision>
  <dcterms:created xsi:type="dcterms:W3CDTF">2020-08-24T13:12:00Z</dcterms:created>
  <dcterms:modified xsi:type="dcterms:W3CDTF">2020-08-24T13:12:00Z</dcterms:modified>
</cp:coreProperties>
</file>